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5239527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731888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304743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543479" name="938c57d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5071240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346212" name="82c21b70-da85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9739652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344041" name="eb86c500-da8c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0935384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166920" name="a21483b0-da8e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 Sockel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0171220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507140" name="e5444dd0-da90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5131133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163509" name="3cfd9450-da91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p>
            <w:pPr>
              <w:spacing w:before="0" w:after="0" w:line="240" w:lineRule="auto"/>
            </w:pPr>
            <w:r>
              <w:t>Gipsbinde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7823460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297370" name="1bc033b0-da82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803478" name="805ae6d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809330" name="805ae6d0-da82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1626115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916551" name="ca4c14c0-da83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9851536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987483" name="14ebf510-da8c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6811234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5956274" name="4a34fc10-da84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9495512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599469" name="35a7f2b0-da85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4139028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811362" name="bef099f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8513066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297584" name="40846ac0-da89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5051572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512442" name="13f51c80-da8d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2745160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209665" name="07516a40-da8f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Parkett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3508133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3524179" name="2a10a760-da87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5592647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678843" name="bdf40a20-da88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9916660" name="eb1a27e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120372" name="eb1a27e0-da89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7576900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659138" name="8bb3fa30-da8c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1911643" name="58c876c0-da8a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333616" name="58c876c0-da8a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Lampenaufhängung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8050611" name="d014adc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240172" name="d014adc0-da8f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4540895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3776669" name="03585260-da89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>DN 637 Via Coller 3, Domat/Ems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